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9A2CF" w14:textId="77777777" w:rsidR="00D91795" w:rsidRPr="00D91795" w:rsidRDefault="00D91795" w:rsidP="00D91795">
      <w:pPr>
        <w:pStyle w:val="BijlageGenummerdKop"/>
        <w:tabs>
          <w:tab w:val="clear" w:pos="0"/>
        </w:tabs>
        <w:ind w:left="2127"/>
        <w:rPr>
          <w:b/>
          <w:bCs/>
          <w:sz w:val="18"/>
        </w:rPr>
      </w:pPr>
      <w:bookmarkStart w:id="0" w:name="_Toc496111707"/>
      <w:bookmarkStart w:id="1" w:name="_Toc142400727"/>
      <w:bookmarkStart w:id="2" w:name="_Toc217378821"/>
      <w:bookmarkStart w:id="3" w:name="bwkopBijlage_K"/>
      <w:r w:rsidRPr="00D91795">
        <w:rPr>
          <w:b/>
          <w:bCs/>
          <w:sz w:val="18"/>
        </w:rPr>
        <w:t>Verklaring inzake de verplichtingen op het gebied van milieu-, sociaal en arbeidsrecht</w:t>
      </w:r>
      <w:bookmarkEnd w:id="0"/>
      <w:bookmarkEnd w:id="1"/>
      <w:bookmarkEnd w:id="2"/>
    </w:p>
    <w:p w14:paraId="03F7BDD6" w14:textId="77777777" w:rsidR="00D91795" w:rsidRPr="0040049C" w:rsidRDefault="00D91795" w:rsidP="00D91795">
      <w:pPr>
        <w:pStyle w:val="Broodtekst"/>
        <w:spacing w:line="276" w:lineRule="auto"/>
        <w:ind w:left="1134"/>
        <w:rPr>
          <w:bCs/>
          <w:color w:val="000000"/>
          <w:lang w:val="nl-NL"/>
        </w:rPr>
      </w:pPr>
      <w:bookmarkStart w:id="4" w:name="bwBijl_K_EU_Blok"/>
      <w:bookmarkEnd w:id="3"/>
      <w:r w:rsidRPr="0040049C">
        <w:rPr>
          <w:bCs/>
          <w:color w:val="000000"/>
          <w:lang w:val="nl-NL"/>
        </w:rPr>
        <w:t xml:space="preserve">Naam en adres van de onderneming: </w:t>
      </w:r>
    </w:p>
    <w:p w14:paraId="523A7E07" w14:textId="77777777" w:rsidR="00D91795" w:rsidRPr="0040049C" w:rsidRDefault="00D91795" w:rsidP="00D91795">
      <w:pPr>
        <w:pStyle w:val="Broodtekst"/>
        <w:spacing w:line="276" w:lineRule="auto"/>
        <w:ind w:left="1134"/>
        <w:rPr>
          <w:bCs/>
          <w:color w:val="000000"/>
          <w:lang w:val="nl-NL"/>
        </w:rPr>
      </w:pPr>
    </w:p>
    <w:p w14:paraId="2901B0BB" w14:textId="77777777" w:rsidR="00D91795" w:rsidRPr="0040049C" w:rsidRDefault="00D91795" w:rsidP="00D91795">
      <w:pPr>
        <w:pStyle w:val="Broodtekst"/>
        <w:spacing w:line="276" w:lineRule="auto"/>
        <w:ind w:left="1134"/>
        <w:rPr>
          <w:color w:val="000000"/>
          <w:lang w:val="nl-NL"/>
        </w:rPr>
      </w:pPr>
      <w:r w:rsidRPr="0040049C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14:paraId="40E5B5C6" w14:textId="77777777" w:rsidR="00D91795" w:rsidRPr="0040049C" w:rsidRDefault="00D91795" w:rsidP="00D91795">
      <w:pPr>
        <w:pStyle w:val="Broodtekst"/>
        <w:spacing w:line="276" w:lineRule="auto"/>
        <w:ind w:left="1134"/>
        <w:rPr>
          <w:bCs/>
          <w:color w:val="000000"/>
          <w:lang w:val="nl-NL"/>
        </w:rPr>
      </w:pPr>
    </w:p>
    <w:p w14:paraId="477B3D7A" w14:textId="77777777" w:rsidR="00D91795" w:rsidRPr="0040049C" w:rsidRDefault="00D91795" w:rsidP="00D91795">
      <w:pPr>
        <w:pStyle w:val="Broodtekst"/>
        <w:spacing w:line="276" w:lineRule="auto"/>
        <w:ind w:left="1134"/>
        <w:rPr>
          <w:bCs/>
          <w:color w:val="000000"/>
          <w:lang w:val="nl-NL"/>
        </w:rPr>
      </w:pPr>
      <w:r w:rsidRPr="0040049C">
        <w:rPr>
          <w:bCs/>
          <w:color w:val="000000"/>
          <w:lang w:val="nl-NL"/>
        </w:rPr>
        <w:t>Inschrijvingsnummer Kamer van Koophandel (inschrijvingsnummer van het handelsregister of een overeenkomstig register van het land van vestiging van de onderneming):</w:t>
      </w:r>
    </w:p>
    <w:p w14:paraId="5DF25546" w14:textId="77777777" w:rsidR="00D91795" w:rsidRPr="0040049C" w:rsidRDefault="00D91795" w:rsidP="00D91795">
      <w:pPr>
        <w:pStyle w:val="Broodtekst"/>
        <w:spacing w:line="276" w:lineRule="auto"/>
        <w:ind w:left="1134"/>
        <w:rPr>
          <w:bCs/>
          <w:color w:val="000000"/>
          <w:lang w:val="nl-NL"/>
        </w:rPr>
      </w:pPr>
    </w:p>
    <w:p w14:paraId="34BE441C" w14:textId="77777777" w:rsidR="00D91795" w:rsidRPr="0040049C" w:rsidRDefault="00D91795" w:rsidP="00D91795">
      <w:pPr>
        <w:pStyle w:val="Broodtekst"/>
        <w:spacing w:line="276" w:lineRule="auto"/>
        <w:ind w:left="1134"/>
        <w:rPr>
          <w:color w:val="000000"/>
          <w:lang w:val="nl-NL"/>
        </w:rPr>
      </w:pPr>
      <w:r w:rsidRPr="0040049C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14:paraId="0247AC4F" w14:textId="77777777" w:rsidR="00D91795" w:rsidRPr="0040049C" w:rsidRDefault="00D91795" w:rsidP="00D91795">
      <w:pPr>
        <w:pStyle w:val="Broodtekst"/>
        <w:spacing w:line="276" w:lineRule="auto"/>
        <w:ind w:left="1134"/>
        <w:rPr>
          <w:bCs/>
          <w:color w:val="000000"/>
          <w:lang w:val="nl-NL"/>
        </w:rPr>
      </w:pPr>
    </w:p>
    <w:p w14:paraId="12AA06C7" w14:textId="77777777" w:rsidR="00D91795" w:rsidRPr="0040049C" w:rsidRDefault="00D91795" w:rsidP="00D91795">
      <w:pPr>
        <w:pStyle w:val="Broodtekst"/>
        <w:spacing w:line="276" w:lineRule="auto"/>
        <w:ind w:left="1134"/>
        <w:rPr>
          <w:bCs/>
          <w:color w:val="000000"/>
          <w:lang w:val="nl-NL"/>
        </w:rPr>
      </w:pPr>
      <w:r w:rsidRPr="0040049C">
        <w:rPr>
          <w:bCs/>
          <w:color w:val="000000"/>
          <w:lang w:val="nl-NL"/>
        </w:rPr>
        <w:t>Contactpersoon van de onderneming (naam, email, telefoon):</w:t>
      </w:r>
    </w:p>
    <w:p w14:paraId="1FD2BCFD" w14:textId="77777777" w:rsidR="00D91795" w:rsidRPr="0040049C" w:rsidRDefault="00D91795" w:rsidP="00D91795">
      <w:pPr>
        <w:pStyle w:val="Broodtekst"/>
        <w:spacing w:line="276" w:lineRule="auto"/>
        <w:ind w:left="1134"/>
        <w:rPr>
          <w:bCs/>
          <w:color w:val="000000"/>
          <w:lang w:val="nl-NL"/>
        </w:rPr>
      </w:pPr>
    </w:p>
    <w:p w14:paraId="72A90555" w14:textId="77777777" w:rsidR="00D91795" w:rsidRPr="0040049C" w:rsidRDefault="00D91795" w:rsidP="00D91795">
      <w:pPr>
        <w:pStyle w:val="Broodtekst"/>
        <w:spacing w:line="276" w:lineRule="auto"/>
        <w:ind w:left="1134"/>
        <w:rPr>
          <w:color w:val="000000"/>
          <w:lang w:val="nl-NL"/>
        </w:rPr>
      </w:pPr>
      <w:r w:rsidRPr="0040049C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14:paraId="593E7C66" w14:textId="77777777" w:rsidR="00D91795" w:rsidRPr="0040049C" w:rsidRDefault="00D91795" w:rsidP="00D91795">
      <w:pPr>
        <w:pStyle w:val="Broodtekst"/>
        <w:spacing w:line="276" w:lineRule="auto"/>
        <w:ind w:left="1134"/>
        <w:rPr>
          <w:bCs/>
          <w:color w:val="000000"/>
          <w:lang w:val="nl-NL"/>
        </w:rPr>
      </w:pPr>
    </w:p>
    <w:p w14:paraId="4D372BE5" w14:textId="77777777" w:rsidR="00D91795" w:rsidRPr="0040049C" w:rsidRDefault="00D91795" w:rsidP="00D91795">
      <w:pPr>
        <w:pStyle w:val="Broodtekst"/>
        <w:spacing w:line="276" w:lineRule="auto"/>
        <w:ind w:left="1134"/>
        <w:rPr>
          <w:color w:val="000000"/>
          <w:lang w:val="nl-NL"/>
        </w:rPr>
      </w:pPr>
      <w:r w:rsidRPr="0040049C">
        <w:rPr>
          <w:bCs/>
          <w:color w:val="000000"/>
          <w:lang w:val="nl-NL"/>
        </w:rPr>
        <w:t xml:space="preserve">Ondergetekende verklaart </w:t>
      </w:r>
      <w:r w:rsidRPr="0040049C">
        <w:rPr>
          <w:color w:val="000000"/>
          <w:lang w:val="nl-NL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589BDE09" w14:textId="77777777" w:rsidR="00D91795" w:rsidRPr="0040049C" w:rsidRDefault="00D91795" w:rsidP="00D91795">
      <w:pPr>
        <w:pStyle w:val="Broodtekst"/>
        <w:spacing w:line="276" w:lineRule="auto"/>
        <w:ind w:left="1134"/>
        <w:rPr>
          <w:color w:val="000000"/>
          <w:lang w:val="nl-NL"/>
        </w:rPr>
      </w:pPr>
    </w:p>
    <w:p w14:paraId="6EA1E40C" w14:textId="77777777" w:rsidR="00D91795" w:rsidRPr="0040049C" w:rsidRDefault="00D91795" w:rsidP="00D91795">
      <w:pPr>
        <w:pStyle w:val="Broodtekst"/>
        <w:spacing w:line="276" w:lineRule="auto"/>
        <w:ind w:left="1134"/>
        <w:rPr>
          <w:b/>
          <w:bCs/>
          <w:color w:val="000000"/>
          <w:lang w:val="nl-NL"/>
        </w:rPr>
      </w:pPr>
      <w:r w:rsidRPr="0040049C">
        <w:rPr>
          <w:b/>
          <w:bCs/>
          <w:color w:val="000000"/>
          <w:lang w:val="nl-NL"/>
        </w:rPr>
        <w:t>Ondertekening</w:t>
      </w:r>
    </w:p>
    <w:p w14:paraId="53B685F6" w14:textId="77777777" w:rsidR="00D91795" w:rsidRPr="0040049C" w:rsidRDefault="00D91795" w:rsidP="00D91795">
      <w:pPr>
        <w:pStyle w:val="Broodtekst"/>
        <w:spacing w:line="276" w:lineRule="auto"/>
        <w:ind w:left="1134"/>
        <w:rPr>
          <w:color w:val="000000"/>
          <w:lang w:val="nl-NL"/>
        </w:rPr>
      </w:pPr>
    </w:p>
    <w:p w14:paraId="1B50758E" w14:textId="1C3E13E6" w:rsidR="003F5EB0" w:rsidRPr="00D91795" w:rsidRDefault="00D91795" w:rsidP="00D91795">
      <w:pPr>
        <w:ind w:left="1134"/>
        <w:rPr>
          <w:lang w:val="nl-NL"/>
        </w:rPr>
      </w:pPr>
      <w:r w:rsidRPr="0040049C">
        <w:rPr>
          <w:color w:val="000000"/>
          <w:lang w:val="nl-NL"/>
        </w:rPr>
        <w:t xml:space="preserve">Deze verklaring dient </w:t>
      </w:r>
      <w:r w:rsidRPr="0040049C">
        <w:rPr>
          <w:rFonts w:cs="V&amp;W Syntax (Adobe)"/>
          <w:color w:val="000000"/>
          <w:lang w:val="nl-NL"/>
        </w:rPr>
        <w:t xml:space="preserve">door de inschrijver en in geval van een samenwerkingsverband van ondernemers, </w:t>
      </w:r>
      <w:r w:rsidRPr="0040049C">
        <w:rPr>
          <w:color w:val="000000"/>
          <w:lang w:val="nl-NL"/>
        </w:rPr>
        <w:t>al dan niet een vennootschap onder firma</w:t>
      </w:r>
      <w:r w:rsidRPr="0040049C">
        <w:rPr>
          <w:rFonts w:cs="V&amp;W Syntax (Adobe)"/>
          <w:color w:val="000000"/>
          <w:lang w:val="nl-NL"/>
        </w:rPr>
        <w:t xml:space="preserve">, </w:t>
      </w:r>
      <w:r w:rsidRPr="0040049C">
        <w:rPr>
          <w:rFonts w:cs="V&amp;W Syntax (Adobe)"/>
          <w:color w:val="000000"/>
          <w:u w:val="single"/>
          <w:lang w:val="nl-NL"/>
        </w:rPr>
        <w:t>alle</w:t>
      </w:r>
      <w:r w:rsidRPr="0040049C">
        <w:rPr>
          <w:rFonts w:cs="V&amp;W Syntax (Adobe)"/>
          <w:color w:val="000000"/>
          <w:lang w:val="nl-NL"/>
        </w:rPr>
        <w:t xml:space="preserve"> inschrijvers, </w:t>
      </w:r>
      <w:r w:rsidRPr="0040049C">
        <w:rPr>
          <w:color w:val="000000"/>
          <w:lang w:val="nl-NL"/>
        </w:rPr>
        <w:t xml:space="preserve">digitaal te worden ondertekend conform paragraaf </w:t>
      </w:r>
      <w:bookmarkStart w:id="5" w:name="bwBijl_K_EU_641"/>
      <w:r w:rsidRPr="0040049C">
        <w:rPr>
          <w:color w:val="000000"/>
          <w:lang w:val="nl-NL"/>
        </w:rPr>
        <w:t>5.1</w:t>
      </w:r>
      <w:bookmarkEnd w:id="5"/>
      <w:r w:rsidRPr="0040049C">
        <w:rPr>
          <w:color w:val="000000"/>
          <w:lang w:val="nl-NL"/>
        </w:rPr>
        <w:t>.</w:t>
      </w:r>
      <w:bookmarkEnd w:id="4"/>
    </w:p>
    <w:sectPr w:rsidR="003F5EB0" w:rsidRPr="00D91795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E098A" w14:textId="77777777" w:rsidR="00D91795" w:rsidRDefault="00D91795" w:rsidP="0088501B">
      <w:r>
        <w:separator/>
      </w:r>
    </w:p>
  </w:endnote>
  <w:endnote w:type="continuationSeparator" w:id="0">
    <w:p w14:paraId="6A2CD356" w14:textId="77777777" w:rsidR="00D91795" w:rsidRDefault="00D91795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ohit Hindi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0000000000000000000"/>
    <w:charset w:val="00"/>
    <w:family w:val="roman"/>
    <w:notTrueType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A6CFC" w14:textId="77777777" w:rsidR="00D91795" w:rsidRDefault="00D91795" w:rsidP="0088501B">
      <w:r>
        <w:separator/>
      </w:r>
    </w:p>
  </w:footnote>
  <w:footnote w:type="continuationSeparator" w:id="0">
    <w:p w14:paraId="21CCAB32" w14:textId="77777777" w:rsidR="00D91795" w:rsidRDefault="00D91795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BB6DE" w14:textId="0B2B2437" w:rsidR="00E456EE" w:rsidRPr="00A45E12" w:rsidRDefault="00A45E12">
    <w:pPr>
      <w:pStyle w:val="Koptekst"/>
      <w:rPr>
        <w:lang w:val="nl-NL"/>
      </w:rPr>
    </w:pPr>
    <w:r w:rsidRPr="00A45E12">
      <w:rPr>
        <w:lang w:val="nl-NL"/>
      </w:rPr>
      <w:t>Aanbestedingsleidraad Vernieuwingsopgave Portfolio ROK Vernieuwen MB2.0 | Zaaknummer: 31121609 | 2 februari 2026 | v1.0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9072E732"/>
    <w:lvl w:ilvl="0">
      <w:start w:val="12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889919328">
    <w:abstractNumId w:val="9"/>
  </w:num>
  <w:num w:numId="2" w16cid:durableId="704914988">
    <w:abstractNumId w:val="11"/>
  </w:num>
  <w:num w:numId="3" w16cid:durableId="148177658">
    <w:abstractNumId w:val="28"/>
  </w:num>
  <w:num w:numId="4" w16cid:durableId="510919707">
    <w:abstractNumId w:val="10"/>
  </w:num>
  <w:num w:numId="5" w16cid:durableId="403719992">
    <w:abstractNumId w:val="16"/>
  </w:num>
  <w:num w:numId="6" w16cid:durableId="1719088279">
    <w:abstractNumId w:val="19"/>
  </w:num>
  <w:num w:numId="7" w16cid:durableId="1744837560">
    <w:abstractNumId w:val="2"/>
  </w:num>
  <w:num w:numId="8" w16cid:durableId="1471168211">
    <w:abstractNumId w:val="1"/>
  </w:num>
  <w:num w:numId="9" w16cid:durableId="285430258">
    <w:abstractNumId w:val="0"/>
  </w:num>
  <w:num w:numId="10" w16cid:durableId="850992284">
    <w:abstractNumId w:val="7"/>
  </w:num>
  <w:num w:numId="11" w16cid:durableId="540827776">
    <w:abstractNumId w:val="5"/>
  </w:num>
  <w:num w:numId="12" w16cid:durableId="1058019674">
    <w:abstractNumId w:val="5"/>
  </w:num>
  <w:num w:numId="13" w16cid:durableId="1956474933">
    <w:abstractNumId w:val="29"/>
  </w:num>
  <w:num w:numId="14" w16cid:durableId="1620065466">
    <w:abstractNumId w:val="3"/>
  </w:num>
  <w:num w:numId="15" w16cid:durableId="1661424565">
    <w:abstractNumId w:val="17"/>
  </w:num>
  <w:num w:numId="16" w16cid:durableId="1706523036">
    <w:abstractNumId w:val="23"/>
  </w:num>
  <w:num w:numId="17" w16cid:durableId="852304432">
    <w:abstractNumId w:val="8"/>
  </w:num>
  <w:num w:numId="18" w16cid:durableId="1749883697">
    <w:abstractNumId w:val="20"/>
  </w:num>
  <w:num w:numId="19" w16cid:durableId="834419913">
    <w:abstractNumId w:val="30"/>
  </w:num>
  <w:num w:numId="20" w16cid:durableId="1219827674">
    <w:abstractNumId w:val="12"/>
  </w:num>
  <w:num w:numId="21" w16cid:durableId="500972942">
    <w:abstractNumId w:val="22"/>
  </w:num>
  <w:num w:numId="22" w16cid:durableId="267087770">
    <w:abstractNumId w:val="25"/>
  </w:num>
  <w:num w:numId="23" w16cid:durableId="1723211052">
    <w:abstractNumId w:val="18"/>
  </w:num>
  <w:num w:numId="24" w16cid:durableId="1991591791">
    <w:abstractNumId w:val="27"/>
  </w:num>
  <w:num w:numId="25" w16cid:durableId="833254115">
    <w:abstractNumId w:val="26"/>
  </w:num>
  <w:num w:numId="26" w16cid:durableId="359013100">
    <w:abstractNumId w:val="6"/>
  </w:num>
  <w:num w:numId="27" w16cid:durableId="100073880">
    <w:abstractNumId w:val="15"/>
  </w:num>
  <w:num w:numId="28" w16cid:durableId="719479656">
    <w:abstractNumId w:val="21"/>
  </w:num>
  <w:num w:numId="29" w16cid:durableId="489491310">
    <w:abstractNumId w:val="4"/>
  </w:num>
  <w:num w:numId="30" w16cid:durableId="689599445">
    <w:abstractNumId w:val="13"/>
  </w:num>
  <w:num w:numId="31" w16cid:durableId="1149442449">
    <w:abstractNumId w:val="24"/>
  </w:num>
  <w:num w:numId="32" w16cid:durableId="154437038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795"/>
    <w:rsid w:val="000277F5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031AA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64716"/>
    <w:rsid w:val="007F4AEA"/>
    <w:rsid w:val="0088386A"/>
    <w:rsid w:val="0088501B"/>
    <w:rsid w:val="008D2753"/>
    <w:rsid w:val="008E3581"/>
    <w:rsid w:val="00905289"/>
    <w:rsid w:val="009C5CF5"/>
    <w:rsid w:val="00A32591"/>
    <w:rsid w:val="00A45E12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91795"/>
    <w:rsid w:val="00DA3555"/>
    <w:rsid w:val="00E456EE"/>
    <w:rsid w:val="00ED53A1"/>
    <w:rsid w:val="00ED7AB9"/>
    <w:rsid w:val="00EE5BBE"/>
    <w:rsid w:val="00F10ADA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371EF9"/>
  <w15:chartTrackingRefBased/>
  <w15:docId w15:val="{2672A2B3-7FBD-4C60-8563-3582D9540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18"/>
        <w:szCs w:val="18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D91795"/>
    <w:pPr>
      <w:spacing w:line="240" w:lineRule="atLeast"/>
    </w:pPr>
    <w:rPr>
      <w:rFonts w:ascii="Verdana" w:hAnsi="Verdana" w:cs="Lohit Hindi"/>
      <w:kern w:val="0"/>
      <w:lang w:val="en-US"/>
      <w14:ligatures w14:val="none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D9179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D9179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D9179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D9179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D91795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D91795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D91795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D91795"/>
    <w:rPr>
      <w:rFonts w:eastAsiaTheme="majorEastAsia" w:cstheme="majorBidi"/>
      <w:color w:val="272727" w:themeColor="text1" w:themeTint="D8"/>
    </w:rPr>
  </w:style>
  <w:style w:type="paragraph" w:customStyle="1" w:styleId="Broodtekst">
    <w:name w:val="Broodtekst"/>
    <w:basedOn w:val="Standaard"/>
    <w:link w:val="BroodtekstChar"/>
    <w:qFormat/>
    <w:rsid w:val="00D9179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D91795"/>
    <w:pPr>
      <w:numPr>
        <w:ilvl w:val="1"/>
        <w:numId w:val="32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D91795"/>
    <w:pPr>
      <w:numPr>
        <w:ilvl w:val="2"/>
        <w:numId w:val="32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D91795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kern w:val="0"/>
      <w:sz w:val="24"/>
      <w:lang w:eastAsia="nl-NL"/>
      <w14:ligatures w14:val="none"/>
    </w:rPr>
  </w:style>
  <w:style w:type="paragraph" w:customStyle="1" w:styleId="BijlageGenummerdKop2">
    <w:name w:val="BijlageGenummerdKop2"/>
    <w:basedOn w:val="BijlageGenummerdKop"/>
    <w:uiPriority w:val="16"/>
    <w:rsid w:val="00D91795"/>
    <w:pPr>
      <w:spacing w:line="240" w:lineRule="atLeast"/>
      <w:ind w:left="1134"/>
    </w:pPr>
  </w:style>
  <w:style w:type="character" w:customStyle="1" w:styleId="BroodtekstChar">
    <w:name w:val="Broodtekst Char"/>
    <w:basedOn w:val="Standaardalinea-lettertype"/>
    <w:link w:val="Broodtekst"/>
    <w:rsid w:val="00D91795"/>
    <w:rPr>
      <w:rFonts w:ascii="Verdana" w:hAnsi="Verdana" w:cs="Lohit Hindi"/>
      <w:kern w:val="0"/>
      <w:lang w:val="en-US"/>
      <w14:ligatures w14:val="none"/>
    </w:rPr>
  </w:style>
  <w:style w:type="character" w:customStyle="1" w:styleId="Huisstijl-Rapportkoptekst">
    <w:name w:val="Huisstijl - Rapport koptekst"/>
    <w:basedOn w:val="Standaardalinea-lettertype"/>
    <w:uiPriority w:val="1"/>
    <w:rsid w:val="00D91795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D91795"/>
    <w:rPr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Locht, Sandra (RWS PPO)</dc:creator>
  <cp:keywords/>
  <dc:description/>
  <cp:lastModifiedBy>Locht, Sandra (RWS PPO)</cp:lastModifiedBy>
  <cp:revision>2</cp:revision>
  <dcterms:created xsi:type="dcterms:W3CDTF">2026-01-19T19:23:00Z</dcterms:created>
  <dcterms:modified xsi:type="dcterms:W3CDTF">2026-01-28T07:46:00Z</dcterms:modified>
</cp:coreProperties>
</file>